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06CB5" w:rsidRDefault="00E06CB5" w:rsidP="00E06CB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p w:rsidR="00E06CB5" w:rsidRDefault="00E06CB5" w:rsidP="00E06CB5">
      <w:pPr>
        <w:autoSpaceDE w:val="0"/>
        <w:autoSpaceDN w:val="0"/>
        <w:spacing w:after="0" w:line="240" w:lineRule="auto"/>
        <w:jc w:val="center"/>
      </w:pPr>
    </w:p>
    <w:tbl>
      <w:tblPr>
        <w:tblW w:w="993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091"/>
        <w:gridCol w:w="709"/>
        <w:gridCol w:w="986"/>
        <w:gridCol w:w="30"/>
        <w:gridCol w:w="685"/>
        <w:gridCol w:w="992"/>
        <w:gridCol w:w="1701"/>
        <w:gridCol w:w="162"/>
      </w:tblGrid>
      <w:tr w:rsidR="00E06CB5" w:rsidTr="00B94CD4">
        <w:trPr>
          <w:gridAfter w:val="1"/>
          <w:wAfter w:w="162" w:type="dxa"/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4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9544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E06CB5" w:rsidRDefault="00E06CB5" w:rsidP="00954405">
            <w:pPr>
              <w:autoSpaceDE w:val="0"/>
              <w:autoSpaceDN w:val="0"/>
              <w:spacing w:after="0" w:line="240" w:lineRule="auto"/>
              <w:ind w:left="72" w:right="144"/>
              <w:jc w:val="center"/>
              <w:rPr>
                <w:sz w:val="18"/>
                <w:szCs w:val="16"/>
              </w:rPr>
            </w:pPr>
            <w:proofErr w:type="spellStart"/>
            <w:r w:rsidRPr="00E06CB5">
              <w:rPr>
                <w:rFonts w:ascii="Times New Roman" w:eastAsia="Times New Roman" w:hAnsi="Times New Roman"/>
                <w:b/>
                <w:color w:val="000000"/>
                <w:sz w:val="18"/>
                <w:szCs w:val="16"/>
              </w:rPr>
              <w:t>Дата</w:t>
            </w:r>
            <w:proofErr w:type="spellEnd"/>
            <w:r w:rsidRPr="00E06CB5">
              <w:rPr>
                <w:rFonts w:ascii="Times New Roman" w:eastAsia="Times New Roman" w:hAnsi="Times New Roman"/>
                <w:b/>
                <w:color w:val="000000"/>
                <w:sz w:val="18"/>
                <w:szCs w:val="16"/>
              </w:rPr>
              <w:t xml:space="preserve"> </w:t>
            </w:r>
            <w:r w:rsidRPr="00E06CB5">
              <w:rPr>
                <w:sz w:val="18"/>
                <w:szCs w:val="16"/>
              </w:rPr>
              <w:br/>
            </w:r>
            <w:proofErr w:type="spellStart"/>
            <w:r w:rsidRPr="00E06CB5">
              <w:rPr>
                <w:rFonts w:ascii="Times New Roman" w:eastAsia="Times New Roman" w:hAnsi="Times New Roman"/>
                <w:b/>
                <w:color w:val="000000"/>
                <w:sz w:val="18"/>
                <w:szCs w:val="16"/>
              </w:rPr>
              <w:t>изучения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54405">
              <w:rPr>
                <w:rFonts w:ascii="Times New Roman" w:hAnsi="Times New Roman" w:cs="Times New Roman"/>
                <w:b/>
                <w:bCs/>
              </w:rPr>
              <w:t>Виды</w:t>
            </w:r>
            <w:proofErr w:type="spellEnd"/>
            <w:r w:rsidRPr="00954405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954405"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 w:rsidRPr="00954405">
              <w:rPr>
                <w:rFonts w:ascii="Times New Roman" w:hAnsi="Times New Roman" w:cs="Times New Roman"/>
                <w:b/>
                <w:bCs/>
              </w:rPr>
              <w:t>формы</w:t>
            </w:r>
            <w:proofErr w:type="spellEnd"/>
            <w:r w:rsidRPr="0095440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54405"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 w:rsidRPr="00954405">
              <w:rPr>
                <w:rFonts w:ascii="Times New Roman" w:hAnsi="Times New Roman" w:cs="Times New Roman"/>
                <w:b/>
                <w:bCs/>
              </w:rPr>
              <w:t>контроля</w:t>
            </w:r>
            <w:proofErr w:type="spellEnd"/>
          </w:p>
        </w:tc>
      </w:tr>
      <w:tr w:rsidR="00B94CD4" w:rsidTr="00B94CD4">
        <w:trPr>
          <w:gridAfter w:val="1"/>
          <w:wAfter w:w="162" w:type="dxa"/>
          <w:trHeight w:hRule="exact" w:val="828"/>
        </w:trPr>
        <w:tc>
          <w:tcPr>
            <w:tcW w:w="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CB5" w:rsidRDefault="00E06CB5" w:rsidP="00E06CB5">
            <w:pPr>
              <w:spacing w:after="0" w:line="240" w:lineRule="auto"/>
            </w:pPr>
          </w:p>
        </w:tc>
        <w:tc>
          <w:tcPr>
            <w:tcW w:w="4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CB5" w:rsidRPr="00954405" w:rsidRDefault="00E06CB5" w:rsidP="009544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95440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94CD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95440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94CD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контрольные</w:t>
            </w:r>
            <w:proofErr w:type="spellEnd"/>
            <w:r w:rsidRPr="00B94CD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4CD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работы</w:t>
            </w:r>
            <w:proofErr w:type="spellEnd"/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95440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94CD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практические</w:t>
            </w:r>
            <w:proofErr w:type="spellEnd"/>
            <w:r w:rsidRPr="00B94CD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4CD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работы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CB5" w:rsidRDefault="00E06CB5" w:rsidP="00E06CB5">
            <w:pPr>
              <w:spacing w:after="0" w:line="240" w:lineRule="auto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4CD4" w:rsidTr="00B94CD4">
        <w:trPr>
          <w:gridAfter w:val="1"/>
          <w:wAfter w:w="162" w:type="dxa"/>
          <w:trHeight w:hRule="exact" w:val="41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Азбука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» —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книга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70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 устная и письменная. Предложение.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35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409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06.09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1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Слог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1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Ударение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5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Звуки в окружающем мире и в речи.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1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словах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2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Слог-слияние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69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и обобщение пройденного материала.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4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Гласный звук</w:t>
            </w:r>
            <w:proofErr w:type="gram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[</w:t>
            </w:r>
            <w:proofErr w:type="gram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а],буквы А, 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2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Гласный звук [о], буквы О, о.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2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Гласный звук [и], буквы И, 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3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Гласный звук [ы], </w:t>
            </w:r>
            <w:proofErr w:type="gram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буква  ы.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2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Гласный звук [у], буквы У,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1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Гласный звук [у], буквы У,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Звуки [н], [н’], буквы Н, 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Звуки [с], [</w:t>
            </w:r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’], буквы С, 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3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Звуки [к], [к’], буквы К, 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2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Звуки [т], [т’], буквы Т, 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39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Звуки [т], [т’], буквы Т, т. Закрепление.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71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Звуки [л], [л’], буквы Л, л Чтение слов с 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2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Согласные звуки [р], [р’], буквы Р, 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3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Согласные звуки [р], [р’], буквы Р, 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Согласные звуки [в], [в’], буквы В, 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3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Согласные звуки [в], [в’], буквы В, 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3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Гласные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Е, 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2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с 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3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28.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Согласные звуки [п], [п’], буквы П, 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1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с П.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3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Согласные звуки [м], [м’], буквы М, 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5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с 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0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Согласные звуки [з], [з’], буквы </w:t>
            </w:r>
            <w:proofErr w:type="spell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зЗ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1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с З.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3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Согласные звуки [б], [б’], буквы Б, 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2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с Б.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1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Согласные звуки [д], [д’], буквы Д, 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3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с Д.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Гласные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Я, 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3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с 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2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слов с Е и 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3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Согласные звуки [г], [г’], буквы Г, 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1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с 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2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Мягкий согласный звук [ч’], буквы Ч, 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1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с Ч.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72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Буква ь – показатель мягкости предшествующих согласных звуков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3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Разделительный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мягкий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знак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7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Твердый согласный звук [ш], буквы Ш, ш.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0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с Ш.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71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Твердый согласный звук [ж], буквы Ж, 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2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слов с Ж и Ш.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3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Ё, ё,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с Ё.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3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 [</w:t>
            </w:r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’], буквы Й, 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3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с 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2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Согласные звуки [х], [х’], буквы Х, 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3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с 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Ю, ю.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с Ю.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16.12.2022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69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59.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Твердый согласный звук [ц], буквы Ц, 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3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с Ц.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Гласный звук [э]. Буквы Э, э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2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с Э.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70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Мягкий глухой согласный звук [щ’].</w:t>
            </w:r>
            <w:r w:rsid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 Щ, щ.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3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словарная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B1C8C" w:rsidRDefault="009B1C8C" w:rsidP="00E06CB5">
            <w:pPr>
              <w:autoSpaceDE w:val="0"/>
              <w:autoSpaceDN w:val="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28.12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70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и закрепление изученного материала.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B1C8C" w:rsidRDefault="009B1C8C" w:rsidP="00E06CB5">
            <w:pPr>
              <w:autoSpaceDE w:val="0"/>
              <w:autoSpaceDN w:val="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29.12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45"/>
        </w:trPr>
        <w:tc>
          <w:tcPr>
            <w:tcW w:w="5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Согласные звуки [ф], [ф’], буквы Ф, 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9B1C8C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30.12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2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с Ф.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B1C8C" w:rsidRPr="009B1C8C" w:rsidRDefault="009B1C8C" w:rsidP="009B1C8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2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Буква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Ъ.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B1C8C" w:rsidRPr="009B1C8C" w:rsidRDefault="009B1C8C" w:rsidP="009B1C8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70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B94CD4" w:rsidRDefault="009B1C8C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Мягкий и твердый разделительные знаки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B1C8C" w:rsidRPr="009B1C8C" w:rsidRDefault="009B1C8C" w:rsidP="009B1C8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7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B94CD4" w:rsidRDefault="009B1C8C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Мягкий и твердый</w:t>
            </w:r>
            <w:r w:rsid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разделительные знаки. Закрепление.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B1C8C" w:rsidRPr="009B1C8C" w:rsidRDefault="009B1C8C" w:rsidP="009B1C8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2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читать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B1C8C" w:rsidRPr="009B1C8C" w:rsidRDefault="009B1C8C" w:rsidP="009B1C8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71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B94CD4" w:rsidRDefault="009B1C8C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 Чарушин. Как мальчик Женя научился говорить букву «р».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B1C8C" w:rsidRPr="009B1C8C" w:rsidRDefault="009B1C8C" w:rsidP="009B1C8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68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B94CD4" w:rsidRDefault="009B1C8C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Наше Отечество. Р/к Моя малая Родина.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9B1C8C" w:rsidRPr="009B1C8C" w:rsidRDefault="009B1C8C" w:rsidP="009B1C8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30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Создатели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славянской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азбуки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 w:rsidR="009B1C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14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409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букварь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B1C8C" w:rsidRPr="009B1C8C" w:rsidRDefault="009B1C8C" w:rsidP="009B1C8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24.01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4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B94CD4" w:rsidRDefault="009B1C8C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Творчество А. С. Пушкина –сказки.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B1C8C" w:rsidRPr="009B1C8C" w:rsidRDefault="009B1C8C" w:rsidP="009B1C8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0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B94CD4" w:rsidRDefault="009B1C8C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 Н. Толстой о детях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B1C8C" w:rsidRPr="009B1C8C" w:rsidRDefault="009B1C8C" w:rsidP="009B1C8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72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B94CD4" w:rsidRDefault="009B1C8C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К. Д. Ушинский – великий педагог и писатель.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B1C8C" w:rsidRPr="009B1C8C" w:rsidRDefault="009B1C8C" w:rsidP="009B1C8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68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B94CD4" w:rsidRDefault="009B1C8C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Творчество К. И.</w:t>
            </w:r>
            <w:r w:rsid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Чуковского. «Телефон»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B1C8C" w:rsidRPr="009B1C8C" w:rsidRDefault="009B1C8C" w:rsidP="009B1C8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69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B94CD4" w:rsidRDefault="009B1C8C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Творчество К. И.</w:t>
            </w:r>
            <w:r w:rsid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Чуковского.  «Путаница»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B1C8C" w:rsidRPr="009B1C8C" w:rsidRDefault="009B1C8C" w:rsidP="009B1C8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2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B94CD4" w:rsidRDefault="009B1C8C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 В. Бианки. «Первая охота».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B1C8C" w:rsidRPr="009B1C8C" w:rsidRDefault="009B1C8C" w:rsidP="009B1C8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7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B94CD4" w:rsidRDefault="009B1C8C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Творчество С. Я. Маршака</w:t>
            </w:r>
            <w:r w:rsid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«Угомон», «Дважды два»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B1C8C" w:rsidRPr="009B1C8C" w:rsidRDefault="009B1C8C" w:rsidP="009B1C8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870"/>
        </w:trPr>
        <w:tc>
          <w:tcPr>
            <w:tcW w:w="5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B94CD4" w:rsidRDefault="009B1C8C" w:rsidP="00A942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М.М. Пришвин</w:t>
            </w:r>
            <w:r w:rsid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«Первомайское утро»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B1C8C" w:rsidRPr="009B1C8C" w:rsidRDefault="009B1C8C" w:rsidP="009B1C8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07.02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3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E06CB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84.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B94CD4" w:rsidRDefault="00E06CB5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М.М. </w:t>
            </w:r>
            <w:proofErr w:type="gram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Пришвин  «</w:t>
            </w:r>
            <w:proofErr w:type="gram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Глоток молока»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Default="00E06CB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B1C8C" w:rsidRDefault="009B1C8C" w:rsidP="00E06CB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1C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06CB5" w:rsidRPr="00954405" w:rsidRDefault="00E06CB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71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B94CD4" w:rsidRDefault="009B1C8C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А.Л. Барто «Помощница»,</w:t>
            </w:r>
            <w:r w:rsid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«Зайка», «Игра в слова»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B1C8C" w:rsidRPr="009B1C8C" w:rsidRDefault="009B1C8C" w:rsidP="009B1C8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2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С.В.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Михалков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Котята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B1C8C" w:rsidRPr="009B1C8C" w:rsidRDefault="009B1C8C" w:rsidP="009B1C8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69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B94CD4" w:rsidRDefault="009B1C8C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Б.В. Заходер «Два и три»,</w:t>
            </w:r>
            <w:r w:rsid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«Песенка-азбука»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B1C8C" w:rsidRPr="009B1C8C" w:rsidRDefault="009B1C8C" w:rsidP="009B1C8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72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B94CD4" w:rsidRDefault="009B1C8C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В.Д. Берестов «Прощание с другом», «Пёсья песня»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9B1C8C" w:rsidRPr="009B1C8C" w:rsidRDefault="009B1C8C" w:rsidP="009B1C8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43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Живая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Азбука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B1C8C" w:rsidRDefault="009B1C8C" w:rsidP="009B1C8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69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B94CD4" w:rsidRDefault="009B1C8C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Проект: «Живая Азбука». Защита проектов.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B1C8C" w:rsidRDefault="009B1C8C" w:rsidP="009B1C8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42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чтецов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B1C8C" w:rsidRPr="009B1C8C" w:rsidRDefault="009B1C8C" w:rsidP="009B1C8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4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DD29FA" w:rsidRDefault="00DD29FA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29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Русский алфавит. Проверка техники чтения.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B1C8C" w:rsidRPr="009B1C8C" w:rsidRDefault="009B1C8C" w:rsidP="009B1C8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43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B94CD4" w:rsidRDefault="009B1C8C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Вводный урок в литературное чтение.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B1C8C" w:rsidRPr="009B1C8C" w:rsidRDefault="009B1C8C" w:rsidP="009B1C8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42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В.Данько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Загадочные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B1C8C" w:rsidRPr="009B1C8C" w:rsidRDefault="009B1C8C" w:rsidP="009B1C8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70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B94CD4" w:rsidRDefault="009B1C8C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Авторская сказка.</w:t>
            </w:r>
            <w:r w:rsidR="00DD29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И.Токмакова</w:t>
            </w:r>
            <w:proofErr w:type="spell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Аля, </w:t>
            </w:r>
            <w:proofErr w:type="spell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Кляксич</w:t>
            </w:r>
            <w:proofErr w:type="spell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буква 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B1C8C" w:rsidRPr="009B1C8C" w:rsidRDefault="009B1C8C" w:rsidP="009B1C8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07.03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7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B94CD4" w:rsidRDefault="009B1C8C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Чёрный «Живая азбука». Ф. Кривин «Почему «А»</w:t>
            </w:r>
            <w:r w:rsidR="00DD29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поётся, а «Б» нет»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B1C8C" w:rsidRPr="009B1C8C" w:rsidRDefault="009B1C8C" w:rsidP="009B1C8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99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B94CD4" w:rsidRDefault="009B1C8C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Г. Сапгир «Про медведя». М. </w:t>
            </w:r>
            <w:proofErr w:type="spell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Бородицкая</w:t>
            </w:r>
            <w:proofErr w:type="spell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«Разговор с пчелой».  И. </w:t>
            </w:r>
            <w:proofErr w:type="spell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Гамазкова</w:t>
            </w:r>
            <w:proofErr w:type="spell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«Кто как кричит?»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B1C8C" w:rsidRPr="009B1C8C" w:rsidRDefault="009B1C8C" w:rsidP="009B1C8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72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B94CD4" w:rsidRDefault="00DD29FA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29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 Маршак «Автобус номер двадцать шесть». Финансовая грамота.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B1C8C" w:rsidRPr="009B1C8C" w:rsidRDefault="009B1C8C" w:rsidP="009B1C8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41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B94CD4" w:rsidRDefault="009B1C8C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Р\К. Из старинных книг.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B1C8C" w:rsidRPr="009B1C8C" w:rsidRDefault="009B1C8C" w:rsidP="009B1C8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711"/>
        </w:trPr>
        <w:tc>
          <w:tcPr>
            <w:tcW w:w="5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100. 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B94CD4" w:rsidRDefault="009B1C8C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D29FA" w:rsidRPr="00DD29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разделу «Жили-были буквы». Проверка техники чтения.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B1C8C" w:rsidRPr="009B1C8C" w:rsidRDefault="009B1C8C" w:rsidP="009B1C8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C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16.03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42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B1C8C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101.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Е.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Теремок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Default="009B1C8C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DB2E41" w:rsidRDefault="009B1C8C" w:rsidP="009B1C8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B2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1C8C" w:rsidRPr="00954405" w:rsidRDefault="009B1C8C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42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DB2E41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102. 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954405" w:rsidRDefault="00DB2E41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Русская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народная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сказка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Рукавичка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B2E41" w:rsidRPr="00DB2E41" w:rsidRDefault="00DB2E41" w:rsidP="00DB2E4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2E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954405" w:rsidRDefault="00DB2E41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RPr="006835BE" w:rsidTr="00DD29FA">
        <w:trPr>
          <w:gridAfter w:val="1"/>
          <w:wAfter w:w="162" w:type="dxa"/>
          <w:trHeight w:hRule="exact" w:val="71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DB2E41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103.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B94CD4" w:rsidRDefault="00DB2E41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Загадки и песенки. Р/</w:t>
            </w:r>
            <w:proofErr w:type="gram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 </w:t>
            </w:r>
            <w:r w:rsidR="00DD29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Крымские</w:t>
            </w:r>
            <w:proofErr w:type="gram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загадки, песенки.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6835BE" w:rsidRDefault="00DB2E41" w:rsidP="00954405">
            <w:pPr>
              <w:autoSpaceDE w:val="0"/>
              <w:autoSpaceDN w:val="0"/>
              <w:spacing w:after="0" w:line="240" w:lineRule="auto"/>
              <w:ind w:left="74"/>
              <w:jc w:val="center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6835BE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6835BE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B2E41" w:rsidRPr="00DB2E41" w:rsidRDefault="00DB2E41" w:rsidP="00DB2E4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2E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954405" w:rsidRDefault="00DB2E41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98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6835BE" w:rsidRDefault="00DB2E41" w:rsidP="00DB2E41">
            <w:pPr>
              <w:autoSpaceDE w:val="0"/>
              <w:autoSpaceDN w:val="0"/>
              <w:spacing w:after="0" w:line="240" w:lineRule="auto"/>
              <w:jc w:val="center"/>
              <w:rPr>
                <w:lang w:val="ru-RU"/>
              </w:rPr>
            </w:pPr>
            <w:r w:rsidRPr="006835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104.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954405" w:rsidRDefault="00DB2E41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народные потешки. Стишки и песенки из книги</w:t>
            </w:r>
            <w:r w:rsidR="00DD29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«Рифмы Матушки Гусыни».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B2E41" w:rsidRPr="00DB2E41" w:rsidRDefault="00DB2E41" w:rsidP="00DB2E4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2E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954405" w:rsidRDefault="00DB2E41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41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DB2E41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105. 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B94CD4" w:rsidRDefault="00DB2E41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Авторская сказка. </w:t>
            </w:r>
            <w:proofErr w:type="spell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А.С.Пушкин</w:t>
            </w:r>
            <w:proofErr w:type="spell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B2E41" w:rsidRPr="00DB2E41" w:rsidRDefault="00DB2E41" w:rsidP="00DB2E4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2E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954405" w:rsidRDefault="00DB2E41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DB2E41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106. 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B94CD4" w:rsidRDefault="00DB2E41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Русская народная сказка</w:t>
            </w:r>
            <w:r w:rsidR="00DD29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«Петух и собак»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B2E41" w:rsidRPr="00DB2E41" w:rsidRDefault="00DB2E41" w:rsidP="00DB2E4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2E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954405" w:rsidRDefault="00DB2E41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86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DB2E41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 xml:space="preserve">107. 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DD29FA" w:rsidRDefault="00DB2E41" w:rsidP="00DD2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 старинных книг.</w:t>
            </w:r>
            <w:r w:rsidR="00DD29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и обобщение по теме «Сказки, загадки,</w:t>
            </w:r>
            <w:r w:rsidR="00DD29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небылицы».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B2E41" w:rsidRPr="00DB2E41" w:rsidRDefault="00DB2E41" w:rsidP="00DB2E4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2E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954405" w:rsidRDefault="00DB2E41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99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DB2E41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108. 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954405" w:rsidRDefault="00DB2E41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А. Майков «Весна»; «Ласточка промчалась…»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А.Плещеев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Сельская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44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песенка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B2E41" w:rsidRPr="00DB2E41" w:rsidRDefault="00DB2E41" w:rsidP="00DB2E4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2E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954405" w:rsidRDefault="00DB2E41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70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DB2E41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109.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B94CD4" w:rsidRDefault="00DB2E41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 Белозёров</w:t>
            </w:r>
            <w:r w:rsidR="00DD29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«Подснежник».</w:t>
            </w:r>
            <w:r w:rsidR="00DD29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 Маршак</w:t>
            </w:r>
            <w:r w:rsidR="00DD29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«Апрель»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B2E41" w:rsidRPr="00DB2E41" w:rsidRDefault="00DB2E41" w:rsidP="00DB2E4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2E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07.04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954405" w:rsidRDefault="00DB2E41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99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DB2E41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110. 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B94CD4" w:rsidRDefault="00DB2E41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Стихи-загадки писателей </w:t>
            </w:r>
            <w:proofErr w:type="spell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И.Токмаковой</w:t>
            </w:r>
            <w:proofErr w:type="spellEnd"/>
            <w:proofErr w:type="gram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DD29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Л.Ульяницкой</w:t>
            </w:r>
            <w:proofErr w:type="spellEnd"/>
            <w:proofErr w:type="gram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Л.Яхнина</w:t>
            </w:r>
            <w:proofErr w:type="spell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Е.Трутневой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B2E41" w:rsidRPr="00DB2E41" w:rsidRDefault="00DB2E41" w:rsidP="00DB2E4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2E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954405" w:rsidRDefault="00DB2E41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69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DB2E41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111. 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B94CD4" w:rsidRDefault="00DB2E41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Стихотворения </w:t>
            </w:r>
            <w:proofErr w:type="spell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В.Берестова</w:t>
            </w:r>
            <w:proofErr w:type="spell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Р.Сефа</w:t>
            </w:r>
            <w:proofErr w:type="spell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Произведения </w:t>
            </w:r>
            <w:proofErr w:type="gram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 </w:t>
            </w:r>
            <w:r w:rsidR="00DD29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старинных</w:t>
            </w:r>
            <w:proofErr w:type="gram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книг.</w:t>
            </w:r>
          </w:p>
          <w:p w:rsidR="00DB2E41" w:rsidRPr="00B94CD4" w:rsidRDefault="00DB2E41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B2E41" w:rsidRPr="00B94CD4" w:rsidRDefault="00DB2E41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B2E41" w:rsidRPr="00B94CD4" w:rsidRDefault="00DB2E41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B2E41" w:rsidRPr="00DB2E41" w:rsidRDefault="00DB2E41" w:rsidP="00DB2E4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2E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954405" w:rsidRDefault="00DB2E41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722"/>
        </w:trPr>
        <w:tc>
          <w:tcPr>
            <w:tcW w:w="5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DB2E41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112.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954405" w:rsidRDefault="00DB2E41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Составляем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сборник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загадок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B2E41" w:rsidRPr="00DB2E41" w:rsidRDefault="00DB2E41" w:rsidP="00DB2E4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2E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954405" w:rsidRDefault="00DB2E41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127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DB2E41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113.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B94CD4" w:rsidRDefault="00DB2E41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и обобщение по теме «Апрель, апрель. Звенит капель…». Р/к </w:t>
            </w: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Картины природы в произведениях крымских писателей.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B2E41" w:rsidRPr="00DB2E41" w:rsidRDefault="00DB2E41" w:rsidP="00DB2E4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2E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954405" w:rsidRDefault="00DB2E41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99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DB2E41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114.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B94CD4" w:rsidRDefault="00DB2E41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 Токмакова «Мы играли в хохотушки». Я. Тайц «Волк». Г. Кружков «</w:t>
            </w:r>
            <w:proofErr w:type="spell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Ррры</w:t>
            </w:r>
            <w:proofErr w:type="spell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B2E41" w:rsidRPr="00DB2E41" w:rsidRDefault="00DB2E41" w:rsidP="00DB2E4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2E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954405" w:rsidRDefault="00DB2E41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54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DB2E41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115.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954405" w:rsidRDefault="00DB2E41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Н.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Артюхова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Саша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дразнилка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B2E41" w:rsidRPr="00DB2E41" w:rsidRDefault="00DB2E41" w:rsidP="00DB2E4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2E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954405" w:rsidRDefault="00DB2E41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72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DB2E41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116. 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B94CD4" w:rsidRDefault="00DB2E41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К. Чуковский «</w:t>
            </w:r>
            <w:proofErr w:type="spell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Федотка</w:t>
            </w:r>
            <w:proofErr w:type="spell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». О. </w:t>
            </w:r>
            <w:proofErr w:type="spell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Дриз</w:t>
            </w:r>
            <w:proofErr w:type="spell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«Привет», </w:t>
            </w:r>
            <w:proofErr w:type="spell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О.Григорьев«Стук</w:t>
            </w:r>
            <w:proofErr w:type="spell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B2E41" w:rsidRPr="00DB2E41" w:rsidRDefault="00DB2E41" w:rsidP="00DB2E4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2E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954405" w:rsidRDefault="00DB2E41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11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DB2E41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117. 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B94CD4" w:rsidRDefault="00DB2E41" w:rsidP="009544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 Токмакова «Разговор Лютика и Жучка», И. Пивоварова «</w:t>
            </w:r>
            <w:proofErr w:type="spell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Кулинаки</w:t>
            </w:r>
            <w:proofErr w:type="spell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пулинаки</w:t>
            </w:r>
            <w:proofErr w:type="spell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», </w:t>
            </w:r>
            <w:proofErr w:type="spell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К.И.Чуковский«Телефон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B2E41" w:rsidRPr="00DB2E41" w:rsidRDefault="00DB2E41" w:rsidP="00DB2E4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2E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954405" w:rsidRDefault="00DB2E41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141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DB2E41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118. 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B94CD4" w:rsidRDefault="00DB2E41" w:rsidP="009544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М. </w:t>
            </w:r>
            <w:proofErr w:type="spell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Пляцковский</w:t>
            </w:r>
            <w:proofErr w:type="spellEnd"/>
            <w:r w:rsidR="00DD29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«Помощник». Из старинных книг. Повторение и </w:t>
            </w: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обобщение по теме «И в шутку и всерьез».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DB2E41" w:rsidRPr="00DB2E41" w:rsidRDefault="00DB2E41" w:rsidP="00DB2E4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2E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954405" w:rsidRDefault="00DB2E41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99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DB2E41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119. 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B94CD4" w:rsidRDefault="00DB2E41" w:rsidP="00DD29F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Ю.Ермолаев</w:t>
            </w:r>
            <w:proofErr w:type="spell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«Лучший друг».  </w:t>
            </w:r>
            <w:proofErr w:type="spell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Е.Благинина</w:t>
            </w:r>
            <w:proofErr w:type="spell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DD29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«Подарок». </w:t>
            </w:r>
            <w:proofErr w:type="spell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В.Орлов</w:t>
            </w:r>
            <w:proofErr w:type="spell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«Кто первый?»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DB2E41" w:rsidRDefault="00DB2E41" w:rsidP="00DB2E4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B2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954405" w:rsidRDefault="00DB2E41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DB2E41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120.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B94CD4" w:rsidRDefault="00DB2E41" w:rsidP="009544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С.Михалков</w:t>
            </w:r>
            <w:proofErr w:type="spell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 «Бараны». Р. Сеф «Совет». В. Берестов «В магазине игрушек».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DB2E41" w:rsidRDefault="00DB2E41" w:rsidP="00DB2E4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954405" w:rsidRDefault="00DB2E41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10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DB2E41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121. 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DD29FA" w:rsidRDefault="00DB2E41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 Орлов «Если дружбой дорожить</w:t>
            </w:r>
            <w:proofErr w:type="gram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…»И.</w:t>
            </w:r>
            <w:proofErr w:type="gram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D29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Пивоварова</w:t>
            </w:r>
            <w:r w:rsidR="00DD29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D29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«Вежливый ослик»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DB2E41" w:rsidRDefault="00DB2E41" w:rsidP="00DB2E4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954405" w:rsidRDefault="00DB2E41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70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DB2E41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122.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B94CD4" w:rsidRDefault="00DB2E41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Я. Аким «Моя родня». С. Маршак «Хороший день»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Default="00DB2E41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DB2E41" w:rsidRDefault="00DB2E41" w:rsidP="00DB2E4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E41" w:rsidRPr="00954405" w:rsidRDefault="00DB2E41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71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Default="00954405" w:rsidP="0095440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123.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Pr="00954405" w:rsidRDefault="00954405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М. </w:t>
            </w:r>
            <w:proofErr w:type="spell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Пляцковский</w:t>
            </w:r>
            <w:proofErr w:type="spell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«Сердитый дог Буль». </w:t>
            </w:r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Ю.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Энтин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дружбу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Default="0095440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Default="0095440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Default="0095440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54405" w:rsidRPr="00954405" w:rsidRDefault="00954405" w:rsidP="0095440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44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Pr="00954405" w:rsidRDefault="0095440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126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Default="00954405" w:rsidP="0095440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124.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Pr="00B94CD4" w:rsidRDefault="00954405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Д.Тихомиров</w:t>
            </w:r>
            <w:proofErr w:type="spell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«Мальчики и лягушки», «Находка». С. Михалков «Трезор», Р. </w:t>
            </w:r>
            <w:proofErr w:type="spellStart"/>
            <w:proofErr w:type="gram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Сеф«</w:t>
            </w:r>
            <w:proofErr w:type="gram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Кто</w:t>
            </w:r>
            <w:proofErr w:type="spell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любит собак…», В.</w:t>
            </w:r>
          </w:p>
          <w:p w:rsidR="00954405" w:rsidRPr="00954405" w:rsidRDefault="00954405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Осеева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Собака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яростно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лаяла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Default="0095440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Default="0095440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Default="0095440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54405" w:rsidRPr="00954405" w:rsidRDefault="00954405" w:rsidP="0095440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44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Pr="00954405" w:rsidRDefault="0095440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85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Default="00954405" w:rsidP="00954405">
            <w:pPr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125.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Pr="00954405" w:rsidRDefault="00954405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и обобщение по теме «Я и мои друзья». Р/к</w:t>
            </w:r>
            <w:r w:rsidR="00DD29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Крымские</w:t>
            </w:r>
            <w:r w:rsidRPr="009544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писатели о детях.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Default="0095440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Default="0095440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Default="0095440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54405" w:rsidRPr="00954405" w:rsidRDefault="00954405" w:rsidP="0095440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44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Pr="00954405" w:rsidRDefault="0095440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Практическая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работа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90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Default="00954405" w:rsidP="0095440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126. 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Pr="00B94CD4" w:rsidRDefault="00954405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И.Токмакова</w:t>
            </w:r>
            <w:proofErr w:type="spell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«Купите</w:t>
            </w:r>
            <w:r w:rsidR="00DD29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собаку».  </w:t>
            </w:r>
            <w:proofErr w:type="spell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М.Пляцковский</w:t>
            </w:r>
            <w:proofErr w:type="spell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DD29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«Цап </w:t>
            </w:r>
            <w:proofErr w:type="spell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Царапыч</w:t>
            </w:r>
            <w:proofErr w:type="spell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proofErr w:type="gram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.Сапгир</w:t>
            </w:r>
            <w:proofErr w:type="gram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DD29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«Кошка».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Default="0095440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Default="0095440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Default="0095440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54405" w:rsidRPr="00954405" w:rsidRDefault="00954405" w:rsidP="0095440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44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Pr="00954405" w:rsidRDefault="0095440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B94CD4">
        <w:trPr>
          <w:gridAfter w:val="1"/>
          <w:wAfter w:w="162" w:type="dxa"/>
          <w:trHeight w:hRule="exact" w:val="68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Default="00954405" w:rsidP="0095440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127. 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Pr="00B94CD4" w:rsidRDefault="00954405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В.Берестов</w:t>
            </w:r>
            <w:proofErr w:type="spell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«Лягушата» В. </w:t>
            </w: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Лунин «Никого не обижай"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Default="0095440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Default="0095440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Default="0095440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54405" w:rsidRPr="00954405" w:rsidRDefault="00954405" w:rsidP="0095440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44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Pr="00954405" w:rsidRDefault="0095440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94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Default="00954405" w:rsidP="0095440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128. 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Pr="00B94CD4" w:rsidRDefault="00954405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Н. Сладков «Лисица и ёж», </w:t>
            </w:r>
            <w:proofErr w:type="spellStart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С.Аксаков</w:t>
            </w:r>
            <w:proofErr w:type="spellEnd"/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«Гнездо».</w:t>
            </w:r>
            <w:r w:rsidR="00DD29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и обобщение по теме «О братьях наших меньших»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Default="0095440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Default="0095440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Default="0095440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54405" w:rsidRPr="00954405" w:rsidRDefault="00954405" w:rsidP="0095440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44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Pr="00954405" w:rsidRDefault="0095440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71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Default="00954405" w:rsidP="00954405">
            <w:pPr>
              <w:autoSpaceDE w:val="0"/>
              <w:autoSpaceDN w:val="0"/>
              <w:spacing w:after="0" w:line="24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129. 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Pr="00954405" w:rsidRDefault="00954405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Проверим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себя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Оценим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свои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достижения</w:t>
            </w:r>
            <w:proofErr w:type="spellEnd"/>
          </w:p>
          <w:p w:rsidR="00954405" w:rsidRPr="00954405" w:rsidRDefault="00954405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405" w:rsidRPr="00954405" w:rsidRDefault="00954405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405" w:rsidRPr="00954405" w:rsidRDefault="00954405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Default="00954405" w:rsidP="00954405">
            <w:pPr>
              <w:autoSpaceDE w:val="0"/>
              <w:autoSpaceDN w:val="0"/>
              <w:spacing w:after="0" w:line="24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Default="0095440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Default="0095440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54405" w:rsidRPr="00954405" w:rsidRDefault="00954405" w:rsidP="0095440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44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Pr="00954405" w:rsidRDefault="0095440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RPr="00954405" w:rsidTr="00DD29FA">
        <w:trPr>
          <w:gridAfter w:val="1"/>
          <w:wAfter w:w="162" w:type="dxa"/>
          <w:trHeight w:hRule="exact" w:val="998"/>
        </w:trPr>
        <w:tc>
          <w:tcPr>
            <w:tcW w:w="5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Pr="004A424B" w:rsidRDefault="00954405" w:rsidP="00954405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130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Pr="00954405" w:rsidRDefault="00954405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44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стихотворных произведений о чудесах и превращении, словесной игре и фантазии.</w:t>
            </w:r>
          </w:p>
          <w:p w:rsidR="00954405" w:rsidRPr="00B94CD4" w:rsidRDefault="00954405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Pr="00954405" w:rsidRDefault="00954405" w:rsidP="00954405">
            <w:pPr>
              <w:autoSpaceDE w:val="0"/>
              <w:autoSpaceDN w:val="0"/>
              <w:spacing w:after="0" w:line="24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Pr="00954405" w:rsidRDefault="00954405" w:rsidP="0095440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54405" w:rsidRPr="00954405" w:rsidRDefault="00954405" w:rsidP="0095440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54405" w:rsidRPr="00954405" w:rsidRDefault="00954405" w:rsidP="0095440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44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Pr="00954405" w:rsidRDefault="0095440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RPr="00954405" w:rsidTr="00B94CD4">
        <w:trPr>
          <w:gridAfter w:val="1"/>
          <w:wAfter w:w="162" w:type="dxa"/>
          <w:trHeight w:hRule="exact" w:val="723"/>
        </w:trPr>
        <w:tc>
          <w:tcPr>
            <w:tcW w:w="5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Pr="004A424B" w:rsidRDefault="00954405" w:rsidP="00954405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131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Pr="00954405" w:rsidRDefault="00954405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Книга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необходимых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4405" w:rsidRPr="00954405" w:rsidRDefault="00954405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Pr="00954405" w:rsidRDefault="00954405" w:rsidP="00954405">
            <w:pPr>
              <w:autoSpaceDE w:val="0"/>
              <w:autoSpaceDN w:val="0"/>
              <w:spacing w:after="0" w:line="24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Pr="00954405" w:rsidRDefault="00954405" w:rsidP="0095440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54405" w:rsidRPr="00954405" w:rsidRDefault="00954405" w:rsidP="0095440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54405" w:rsidRPr="00954405" w:rsidRDefault="00954405" w:rsidP="0095440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44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Pr="00954405" w:rsidRDefault="0095440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B94CD4" w:rsidTr="00DD29FA">
        <w:trPr>
          <w:gridAfter w:val="1"/>
          <w:wAfter w:w="162" w:type="dxa"/>
          <w:trHeight w:hRule="exact" w:val="541"/>
        </w:trPr>
        <w:tc>
          <w:tcPr>
            <w:tcW w:w="5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Pr="004A424B" w:rsidRDefault="00954405" w:rsidP="00954405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132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Pr="00954405" w:rsidRDefault="00954405" w:rsidP="00DD2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Pr="00954405" w:rsidRDefault="00954405" w:rsidP="00954405">
            <w:pPr>
              <w:autoSpaceDE w:val="0"/>
              <w:autoSpaceDN w:val="0"/>
              <w:spacing w:after="0" w:line="24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Pr="00954405" w:rsidRDefault="00954405" w:rsidP="0095440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54405" w:rsidRPr="00954405" w:rsidRDefault="00954405" w:rsidP="0095440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954405" w:rsidRPr="00954405" w:rsidRDefault="00954405" w:rsidP="0095440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44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24.05</w:t>
            </w:r>
          </w:p>
          <w:p w:rsidR="00954405" w:rsidRPr="00954405" w:rsidRDefault="00954405" w:rsidP="0095440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Pr="00954405" w:rsidRDefault="00954405" w:rsidP="009544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54405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954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05">
              <w:rPr>
                <w:rFonts w:ascii="Times New Roman" w:hAnsi="Times New Roman" w:cs="Times New Roman"/>
              </w:rPr>
              <w:t>опрос</w:t>
            </w:r>
            <w:proofErr w:type="spellEnd"/>
            <w:r w:rsidRPr="00954405">
              <w:rPr>
                <w:rFonts w:ascii="Times New Roman" w:hAnsi="Times New Roman" w:cs="Times New Roman"/>
              </w:rPr>
              <w:t>;</w:t>
            </w:r>
          </w:p>
        </w:tc>
      </w:tr>
      <w:tr w:rsidR="00954405" w:rsidTr="00B94CD4">
        <w:trPr>
          <w:trHeight w:hRule="exact" w:val="808"/>
        </w:trPr>
        <w:tc>
          <w:tcPr>
            <w:tcW w:w="4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Pr="00B94CD4" w:rsidRDefault="00954405" w:rsidP="009544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4C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Pr="004A424B" w:rsidRDefault="00954405" w:rsidP="00954405">
            <w:pPr>
              <w:autoSpaceDE w:val="0"/>
              <w:autoSpaceDN w:val="0"/>
              <w:spacing w:after="0" w:line="240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54405" w:rsidRDefault="00954405" w:rsidP="00954405">
            <w:pPr>
              <w:autoSpaceDE w:val="0"/>
              <w:autoSpaceDN w:val="0"/>
              <w:spacing w:after="0" w:line="24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54405" w:rsidRPr="00954405" w:rsidRDefault="00954405" w:rsidP="00954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54405" w:rsidRPr="00954405" w:rsidRDefault="00954405" w:rsidP="009544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06CB5" w:rsidRDefault="00E06CB5" w:rsidP="00E06CB5">
      <w:pPr>
        <w:autoSpaceDE w:val="0"/>
        <w:autoSpaceDN w:val="0"/>
        <w:spacing w:after="0" w:line="240" w:lineRule="auto"/>
      </w:pPr>
    </w:p>
    <w:p w:rsidR="00E06CB5" w:rsidRDefault="00E06CB5" w:rsidP="00E06CB5">
      <w:pPr>
        <w:sectPr w:rsidR="00E06CB5" w:rsidSect="00DB2E41">
          <w:footerReference w:type="default" r:id="rId7"/>
          <w:pgSz w:w="11900" w:h="16840"/>
          <w:pgMar w:top="1134" w:right="851" w:bottom="1134" w:left="1701" w:header="720" w:footer="720" w:gutter="0"/>
          <w:pgNumType w:start="17"/>
          <w:cols w:space="720" w:equalWidth="0">
            <w:col w:w="10383" w:space="0"/>
          </w:cols>
          <w:docGrid w:linePitch="360"/>
        </w:sectPr>
      </w:pPr>
    </w:p>
    <w:p w:rsidR="00E06CB5" w:rsidRDefault="00E06CB5" w:rsidP="00E06CB5">
      <w:pPr>
        <w:autoSpaceDE w:val="0"/>
        <w:autoSpaceDN w:val="0"/>
        <w:spacing w:after="78" w:line="220" w:lineRule="exact"/>
      </w:pPr>
    </w:p>
    <w:p w:rsidR="00E06CB5" w:rsidRDefault="00E06CB5" w:rsidP="00E06CB5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E06CB5" w:rsidRDefault="00E06CB5" w:rsidP="00E06CB5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E06CB5" w:rsidRPr="006835BE" w:rsidRDefault="00E06CB5" w:rsidP="00E06CB5">
      <w:pPr>
        <w:autoSpaceDE w:val="0"/>
        <w:autoSpaceDN w:val="0"/>
        <w:spacing w:before="166" w:after="0" w:line="271" w:lineRule="auto"/>
        <w:ind w:right="864"/>
        <w:rPr>
          <w:lang w:val="ru-RU"/>
        </w:rPr>
      </w:pPr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 xml:space="preserve">Климанова Л.Ф., Горецкий В.Г., Голованова М.В. и другие, Литературное чтение (в 2 частях). Учебник. 1класс. Акционерное общество «Издательство «Просвещение»; </w:t>
      </w:r>
      <w:r w:rsidRPr="006835BE">
        <w:rPr>
          <w:lang w:val="ru-RU"/>
        </w:rPr>
        <w:br/>
      </w:r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E06CB5" w:rsidRPr="006835BE" w:rsidRDefault="00E06CB5" w:rsidP="00E06CB5">
      <w:pPr>
        <w:autoSpaceDE w:val="0"/>
        <w:autoSpaceDN w:val="0"/>
        <w:spacing w:before="262" w:after="0" w:line="230" w:lineRule="auto"/>
        <w:rPr>
          <w:lang w:val="ru-RU"/>
        </w:rPr>
      </w:pPr>
      <w:r w:rsidRPr="006835BE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E06CB5" w:rsidRPr="006835BE" w:rsidRDefault="00E06CB5" w:rsidP="00E06CB5">
      <w:pPr>
        <w:autoSpaceDE w:val="0"/>
        <w:autoSpaceDN w:val="0"/>
        <w:spacing w:before="166" w:after="0" w:line="230" w:lineRule="auto"/>
        <w:rPr>
          <w:lang w:val="ru-RU"/>
        </w:rPr>
      </w:pPr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>Л.Ф. Климанова, В.Г. Горецкий. Литературное чтение. Методические рекомендации. 1 класс</w:t>
      </w:r>
    </w:p>
    <w:p w:rsidR="00E06CB5" w:rsidRPr="006835BE" w:rsidRDefault="00E06CB5" w:rsidP="00E06CB5">
      <w:pPr>
        <w:autoSpaceDE w:val="0"/>
        <w:autoSpaceDN w:val="0"/>
        <w:spacing w:before="264" w:after="0" w:line="230" w:lineRule="auto"/>
        <w:rPr>
          <w:lang w:val="ru-RU"/>
        </w:rPr>
      </w:pPr>
      <w:r w:rsidRPr="006835BE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E06CB5" w:rsidRPr="006835BE" w:rsidRDefault="00E06CB5" w:rsidP="00E06CB5">
      <w:pPr>
        <w:autoSpaceDE w:val="0"/>
        <w:autoSpaceDN w:val="0"/>
        <w:spacing w:before="168" w:after="0" w:line="281" w:lineRule="auto"/>
        <w:ind w:right="1008"/>
        <w:rPr>
          <w:lang w:val="ru-RU"/>
        </w:rPr>
      </w:pPr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 xml:space="preserve">Азбука. Электронная форма учебника (полная версия). 1 класс. В 2-х ч. Ч. 1, 2 </w:t>
      </w:r>
      <w:r w:rsidRPr="006835BE">
        <w:rPr>
          <w:lang w:val="ru-RU"/>
        </w:rPr>
        <w:br/>
      </w:r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media</w:t>
      </w:r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prosv</w:t>
      </w:r>
      <w:proofErr w:type="spellEnd"/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content</w:t>
      </w:r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item</w:t>
      </w:r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reader</w:t>
      </w:r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 xml:space="preserve">/7581;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media</w:t>
      </w:r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prosv</w:t>
      </w:r>
      <w:proofErr w:type="spellEnd"/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content</w:t>
      </w:r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item</w:t>
      </w:r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reader</w:t>
      </w:r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 xml:space="preserve">/7582); Электронная форма учебника «Литературное чтение». 1 класс. В 2-х ч. Ч. 1, 2 </w:t>
      </w:r>
      <w:r w:rsidRPr="006835BE">
        <w:rPr>
          <w:lang w:val="ru-RU"/>
        </w:rPr>
        <w:br/>
      </w:r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media</w:t>
      </w:r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prosv</w:t>
      </w:r>
      <w:proofErr w:type="spellEnd"/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content</w:t>
      </w:r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item</w:t>
      </w:r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 xml:space="preserve">/7698/;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media</w:t>
      </w:r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prosv</w:t>
      </w:r>
      <w:proofErr w:type="spellEnd"/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content</w:t>
      </w:r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item</w:t>
      </w:r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 xml:space="preserve">/7700/) </w:t>
      </w:r>
      <w:r w:rsidRPr="006835BE">
        <w:rPr>
          <w:lang w:val="ru-RU"/>
        </w:rPr>
        <w:br/>
      </w:r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>Российская электронная школа (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https</w:t>
      </w:r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class</w:t>
      </w:r>
      <w:r w:rsidRPr="006835BE">
        <w:rPr>
          <w:rFonts w:ascii="Times New Roman" w:eastAsia="Times New Roman" w:hAnsi="Times New Roman"/>
          <w:color w:val="000000"/>
          <w:sz w:val="24"/>
          <w:lang w:val="ru-RU"/>
        </w:rPr>
        <w:t>/1/ )</w:t>
      </w:r>
      <w:proofErr w:type="gramEnd"/>
    </w:p>
    <w:p w:rsidR="00F57AC0" w:rsidRPr="00E06CB5" w:rsidRDefault="00F57AC0">
      <w:pPr>
        <w:rPr>
          <w:lang w:val="ru-RU"/>
        </w:rPr>
      </w:pPr>
    </w:p>
    <w:sectPr w:rsidR="00F57AC0" w:rsidRPr="00E06CB5" w:rsidSect="00325B6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A3113" w:rsidRDefault="007A3113" w:rsidP="00E06CB5">
      <w:pPr>
        <w:spacing w:after="0" w:line="240" w:lineRule="auto"/>
      </w:pPr>
      <w:r>
        <w:separator/>
      </w:r>
    </w:p>
  </w:endnote>
  <w:endnote w:type="continuationSeparator" w:id="0">
    <w:p w:rsidR="007A3113" w:rsidRDefault="007A3113" w:rsidP="00E06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8370551"/>
      <w:docPartObj>
        <w:docPartGallery w:val="Page Numbers (Bottom of Page)"/>
        <w:docPartUnique/>
      </w:docPartObj>
    </w:sdtPr>
    <w:sdtContent>
      <w:p w:rsidR="00DB2E41" w:rsidRDefault="00DB2E4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:rsidR="00DB2E41" w:rsidRDefault="00DB2E4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A3113" w:rsidRDefault="007A3113" w:rsidP="00E06CB5">
      <w:pPr>
        <w:spacing w:after="0" w:line="240" w:lineRule="auto"/>
      </w:pPr>
      <w:r>
        <w:separator/>
      </w:r>
    </w:p>
  </w:footnote>
  <w:footnote w:type="continuationSeparator" w:id="0">
    <w:p w:rsidR="007A3113" w:rsidRDefault="007A3113" w:rsidP="00E06C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7705123">
    <w:abstractNumId w:val="8"/>
  </w:num>
  <w:num w:numId="2" w16cid:durableId="1179387485">
    <w:abstractNumId w:val="6"/>
  </w:num>
  <w:num w:numId="3" w16cid:durableId="1228225182">
    <w:abstractNumId w:val="5"/>
  </w:num>
  <w:num w:numId="4" w16cid:durableId="2442447">
    <w:abstractNumId w:val="4"/>
  </w:num>
  <w:num w:numId="5" w16cid:durableId="2069256597">
    <w:abstractNumId w:val="7"/>
  </w:num>
  <w:num w:numId="6" w16cid:durableId="1621497034">
    <w:abstractNumId w:val="3"/>
  </w:num>
  <w:num w:numId="7" w16cid:durableId="1238635743">
    <w:abstractNumId w:val="2"/>
  </w:num>
  <w:num w:numId="8" w16cid:durableId="1409184104">
    <w:abstractNumId w:val="1"/>
  </w:num>
  <w:num w:numId="9" w16cid:durableId="1831670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CB5"/>
    <w:rsid w:val="00321F9B"/>
    <w:rsid w:val="00325B68"/>
    <w:rsid w:val="004A424B"/>
    <w:rsid w:val="0053628E"/>
    <w:rsid w:val="007709A3"/>
    <w:rsid w:val="007A3113"/>
    <w:rsid w:val="00954405"/>
    <w:rsid w:val="009B1C8C"/>
    <w:rsid w:val="00A25817"/>
    <w:rsid w:val="00A942AA"/>
    <w:rsid w:val="00A9640B"/>
    <w:rsid w:val="00B94CD4"/>
    <w:rsid w:val="00DB2E41"/>
    <w:rsid w:val="00DD29FA"/>
    <w:rsid w:val="00E06CB5"/>
    <w:rsid w:val="00F5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8B069"/>
  <w15:chartTrackingRefBased/>
  <w15:docId w15:val="{33FE0E2A-E180-45DF-B908-7C9E7F5E0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8"/>
        <w:szCs w:val="22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06CB5"/>
    <w:pPr>
      <w:spacing w:after="200" w:line="276" w:lineRule="auto"/>
    </w:pPr>
    <w:rPr>
      <w:rFonts w:asciiTheme="minorHAnsi" w:eastAsiaTheme="minorEastAsia" w:hAnsiTheme="minorHAnsi" w:cstheme="minorBidi"/>
      <w:kern w:val="0"/>
      <w:sz w:val="22"/>
      <w:lang w:val="en-US"/>
      <w14:ligatures w14:val="none"/>
    </w:rPr>
  </w:style>
  <w:style w:type="paragraph" w:styleId="1">
    <w:name w:val="heading 1"/>
    <w:basedOn w:val="a1"/>
    <w:next w:val="a1"/>
    <w:link w:val="10"/>
    <w:uiPriority w:val="9"/>
    <w:qFormat/>
    <w:rsid w:val="00E06C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E06C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E06C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E06CB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E06CB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E06CB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E06CB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E06CB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E06CB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06CB5"/>
    <w:rPr>
      <w:rFonts w:asciiTheme="majorHAnsi" w:eastAsiaTheme="majorEastAsia" w:hAnsiTheme="majorHAnsi" w:cstheme="majorBidi"/>
      <w:b/>
      <w:bCs/>
      <w:color w:val="2F5496" w:themeColor="accent1" w:themeShade="BF"/>
      <w:kern w:val="0"/>
      <w:szCs w:val="28"/>
      <w:lang w:val="en-US"/>
      <w14:ligatures w14:val="none"/>
    </w:rPr>
  </w:style>
  <w:style w:type="character" w:customStyle="1" w:styleId="22">
    <w:name w:val="Заголовок 2 Знак"/>
    <w:basedOn w:val="a2"/>
    <w:link w:val="21"/>
    <w:uiPriority w:val="9"/>
    <w:rsid w:val="00E06CB5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val="en-US"/>
      <w14:ligatures w14:val="none"/>
    </w:rPr>
  </w:style>
  <w:style w:type="character" w:customStyle="1" w:styleId="32">
    <w:name w:val="Заголовок 3 Знак"/>
    <w:basedOn w:val="a2"/>
    <w:link w:val="31"/>
    <w:uiPriority w:val="9"/>
    <w:rsid w:val="00E06CB5"/>
    <w:rPr>
      <w:rFonts w:asciiTheme="majorHAnsi" w:eastAsiaTheme="majorEastAsia" w:hAnsiTheme="majorHAnsi" w:cstheme="majorBidi"/>
      <w:b/>
      <w:bCs/>
      <w:color w:val="4472C4" w:themeColor="accent1"/>
      <w:kern w:val="0"/>
      <w:sz w:val="22"/>
      <w:lang w:val="en-US"/>
      <w14:ligatures w14:val="none"/>
    </w:rPr>
  </w:style>
  <w:style w:type="character" w:customStyle="1" w:styleId="40">
    <w:name w:val="Заголовок 4 Знак"/>
    <w:basedOn w:val="a2"/>
    <w:link w:val="4"/>
    <w:uiPriority w:val="9"/>
    <w:semiHidden/>
    <w:rsid w:val="00E06CB5"/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sz w:val="22"/>
      <w:lang w:val="en-US"/>
      <w14:ligatures w14:val="none"/>
    </w:rPr>
  </w:style>
  <w:style w:type="character" w:customStyle="1" w:styleId="50">
    <w:name w:val="Заголовок 5 Знак"/>
    <w:basedOn w:val="a2"/>
    <w:link w:val="5"/>
    <w:uiPriority w:val="9"/>
    <w:semiHidden/>
    <w:rsid w:val="00E06CB5"/>
    <w:rPr>
      <w:rFonts w:asciiTheme="majorHAnsi" w:eastAsiaTheme="majorEastAsia" w:hAnsiTheme="majorHAnsi" w:cstheme="majorBidi"/>
      <w:color w:val="1F3763" w:themeColor="accent1" w:themeShade="7F"/>
      <w:kern w:val="0"/>
      <w:sz w:val="22"/>
      <w:lang w:val="en-US"/>
      <w14:ligatures w14:val="none"/>
    </w:rPr>
  </w:style>
  <w:style w:type="character" w:customStyle="1" w:styleId="60">
    <w:name w:val="Заголовок 6 Знак"/>
    <w:basedOn w:val="a2"/>
    <w:link w:val="6"/>
    <w:uiPriority w:val="9"/>
    <w:semiHidden/>
    <w:rsid w:val="00E06CB5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2"/>
      <w:lang w:val="en-US"/>
      <w14:ligatures w14:val="none"/>
    </w:rPr>
  </w:style>
  <w:style w:type="character" w:customStyle="1" w:styleId="70">
    <w:name w:val="Заголовок 7 Знак"/>
    <w:basedOn w:val="a2"/>
    <w:link w:val="7"/>
    <w:uiPriority w:val="9"/>
    <w:semiHidden/>
    <w:rsid w:val="00E06CB5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2"/>
      <w:lang w:val="en-US"/>
      <w14:ligatures w14:val="none"/>
    </w:rPr>
  </w:style>
  <w:style w:type="character" w:customStyle="1" w:styleId="80">
    <w:name w:val="Заголовок 8 Знак"/>
    <w:basedOn w:val="a2"/>
    <w:link w:val="8"/>
    <w:uiPriority w:val="9"/>
    <w:semiHidden/>
    <w:rsid w:val="00E06CB5"/>
    <w:rPr>
      <w:rFonts w:asciiTheme="majorHAnsi" w:eastAsiaTheme="majorEastAsia" w:hAnsiTheme="majorHAnsi" w:cstheme="majorBidi"/>
      <w:color w:val="4472C4" w:themeColor="accent1"/>
      <w:kern w:val="0"/>
      <w:sz w:val="20"/>
      <w:szCs w:val="20"/>
      <w:lang w:val="en-US"/>
      <w14:ligatures w14:val="none"/>
    </w:rPr>
  </w:style>
  <w:style w:type="character" w:customStyle="1" w:styleId="90">
    <w:name w:val="Заголовок 9 Знак"/>
    <w:basedOn w:val="a2"/>
    <w:link w:val="9"/>
    <w:uiPriority w:val="9"/>
    <w:semiHidden/>
    <w:rsid w:val="00E06CB5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  <w:lang w:val="en-US"/>
      <w14:ligatures w14:val="none"/>
    </w:rPr>
  </w:style>
  <w:style w:type="paragraph" w:styleId="a5">
    <w:name w:val="header"/>
    <w:basedOn w:val="a1"/>
    <w:link w:val="a6"/>
    <w:uiPriority w:val="99"/>
    <w:unhideWhenUsed/>
    <w:rsid w:val="00E06C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</w:style>
  <w:style w:type="paragraph" w:styleId="a7">
    <w:name w:val="footer"/>
    <w:basedOn w:val="a1"/>
    <w:link w:val="a8"/>
    <w:uiPriority w:val="99"/>
    <w:unhideWhenUsed/>
    <w:rsid w:val="00E06C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</w:style>
  <w:style w:type="paragraph" w:styleId="a9">
    <w:name w:val="No Spacing"/>
    <w:uiPriority w:val="1"/>
    <w:qFormat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</w:style>
  <w:style w:type="paragraph" w:styleId="aa">
    <w:name w:val="Title"/>
    <w:basedOn w:val="a1"/>
    <w:next w:val="a1"/>
    <w:link w:val="ab"/>
    <w:uiPriority w:val="10"/>
    <w:qFormat/>
    <w:rsid w:val="00E06CB5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E06CB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  <w14:ligatures w14:val="none"/>
    </w:rPr>
  </w:style>
  <w:style w:type="paragraph" w:styleId="ac">
    <w:name w:val="Subtitle"/>
    <w:basedOn w:val="a1"/>
    <w:next w:val="a1"/>
    <w:link w:val="ad"/>
    <w:uiPriority w:val="11"/>
    <w:qFormat/>
    <w:rsid w:val="00E06CB5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E06CB5"/>
    <w:rPr>
      <w:rFonts w:asciiTheme="majorHAnsi" w:eastAsiaTheme="majorEastAsia" w:hAnsiTheme="majorHAnsi" w:cstheme="majorBidi"/>
      <w:i/>
      <w:iCs/>
      <w:color w:val="4472C4" w:themeColor="accent1"/>
      <w:spacing w:val="15"/>
      <w:kern w:val="0"/>
      <w:sz w:val="24"/>
      <w:szCs w:val="24"/>
      <w:lang w:val="en-US"/>
      <w14:ligatures w14:val="none"/>
    </w:rPr>
  </w:style>
  <w:style w:type="paragraph" w:styleId="ae">
    <w:name w:val="List Paragraph"/>
    <w:basedOn w:val="a1"/>
    <w:uiPriority w:val="34"/>
    <w:qFormat/>
    <w:rsid w:val="00E06CB5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E06CB5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</w:style>
  <w:style w:type="paragraph" w:styleId="23">
    <w:name w:val="Body Text 2"/>
    <w:basedOn w:val="a1"/>
    <w:link w:val="24"/>
    <w:uiPriority w:val="99"/>
    <w:unhideWhenUsed/>
    <w:rsid w:val="00E06CB5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</w:style>
  <w:style w:type="paragraph" w:styleId="33">
    <w:name w:val="Body Text 3"/>
    <w:basedOn w:val="a1"/>
    <w:link w:val="34"/>
    <w:uiPriority w:val="99"/>
    <w:unhideWhenUsed/>
    <w:rsid w:val="00E06CB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E06CB5"/>
    <w:rPr>
      <w:rFonts w:asciiTheme="minorHAnsi" w:eastAsiaTheme="minorEastAsia" w:hAnsiTheme="minorHAnsi" w:cstheme="minorBidi"/>
      <w:kern w:val="0"/>
      <w:sz w:val="16"/>
      <w:szCs w:val="16"/>
      <w:lang w:val="en-US"/>
      <w14:ligatures w14:val="none"/>
    </w:rPr>
  </w:style>
  <w:style w:type="paragraph" w:styleId="af1">
    <w:name w:val="List"/>
    <w:basedOn w:val="a1"/>
    <w:uiPriority w:val="99"/>
    <w:unhideWhenUsed/>
    <w:rsid w:val="00E06CB5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E06CB5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E06CB5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E06CB5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E06CB5"/>
    <w:pPr>
      <w:numPr>
        <w:numId w:val="2"/>
      </w:numPr>
      <w:tabs>
        <w:tab w:val="clear" w:pos="720"/>
        <w:tab w:val="num" w:pos="360"/>
      </w:tabs>
      <w:ind w:left="0" w:firstLine="0"/>
      <w:contextualSpacing/>
    </w:pPr>
  </w:style>
  <w:style w:type="paragraph" w:styleId="30">
    <w:name w:val="List Bullet 3"/>
    <w:basedOn w:val="a1"/>
    <w:uiPriority w:val="99"/>
    <w:unhideWhenUsed/>
    <w:rsid w:val="00E06CB5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E06CB5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E06CB5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E06CB5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E06CB5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E06CB5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E06CB5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E06CB5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kern w:val="0"/>
      <w:sz w:val="20"/>
      <w:szCs w:val="20"/>
      <w:lang w:val="en-US"/>
      <w14:ligatures w14:val="none"/>
    </w:rPr>
  </w:style>
  <w:style w:type="character" w:customStyle="1" w:styleId="af4">
    <w:name w:val="Текст макроса Знак"/>
    <w:basedOn w:val="a2"/>
    <w:link w:val="af3"/>
    <w:uiPriority w:val="99"/>
    <w:rsid w:val="00E06CB5"/>
    <w:rPr>
      <w:rFonts w:ascii="Courier" w:eastAsiaTheme="minorEastAsia" w:hAnsi="Courier" w:cstheme="minorBidi"/>
      <w:kern w:val="0"/>
      <w:sz w:val="20"/>
      <w:szCs w:val="20"/>
      <w:lang w:val="en-US"/>
      <w14:ligatures w14:val="none"/>
    </w:rPr>
  </w:style>
  <w:style w:type="paragraph" w:styleId="27">
    <w:name w:val="Quote"/>
    <w:basedOn w:val="a1"/>
    <w:next w:val="a1"/>
    <w:link w:val="28"/>
    <w:uiPriority w:val="29"/>
    <w:qFormat/>
    <w:rsid w:val="00E06CB5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E06CB5"/>
    <w:rPr>
      <w:rFonts w:asciiTheme="minorHAnsi" w:eastAsiaTheme="minorEastAsia" w:hAnsiTheme="minorHAnsi" w:cstheme="minorBidi"/>
      <w:i/>
      <w:iCs/>
      <w:color w:val="000000" w:themeColor="text1"/>
      <w:kern w:val="0"/>
      <w:sz w:val="22"/>
      <w:lang w:val="en-US"/>
      <w14:ligatures w14:val="none"/>
    </w:rPr>
  </w:style>
  <w:style w:type="paragraph" w:styleId="af5">
    <w:name w:val="caption"/>
    <w:basedOn w:val="a1"/>
    <w:next w:val="a1"/>
    <w:uiPriority w:val="35"/>
    <w:semiHidden/>
    <w:unhideWhenUsed/>
    <w:qFormat/>
    <w:rsid w:val="00E06CB5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f6">
    <w:name w:val="Strong"/>
    <w:basedOn w:val="a2"/>
    <w:uiPriority w:val="22"/>
    <w:qFormat/>
    <w:rsid w:val="00E06CB5"/>
    <w:rPr>
      <w:b/>
      <w:bCs/>
    </w:rPr>
  </w:style>
  <w:style w:type="character" w:styleId="af7">
    <w:name w:val="Emphasis"/>
    <w:basedOn w:val="a2"/>
    <w:uiPriority w:val="20"/>
    <w:qFormat/>
    <w:rsid w:val="00E06CB5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E06CB5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E06CB5"/>
    <w:rPr>
      <w:rFonts w:asciiTheme="minorHAnsi" w:eastAsiaTheme="minorEastAsia" w:hAnsiTheme="minorHAnsi" w:cstheme="minorBidi"/>
      <w:b/>
      <w:bCs/>
      <w:i/>
      <w:iCs/>
      <w:color w:val="4472C4" w:themeColor="accent1"/>
      <w:kern w:val="0"/>
      <w:sz w:val="22"/>
      <w:lang w:val="en-US"/>
      <w14:ligatures w14:val="none"/>
    </w:rPr>
  </w:style>
  <w:style w:type="character" w:styleId="afa">
    <w:name w:val="Subtle Emphasis"/>
    <w:basedOn w:val="a2"/>
    <w:uiPriority w:val="19"/>
    <w:qFormat/>
    <w:rsid w:val="00E06CB5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E06CB5"/>
    <w:rPr>
      <w:b/>
      <w:bCs/>
      <w:i/>
      <w:iCs/>
      <w:color w:val="4472C4" w:themeColor="accent1"/>
    </w:rPr>
  </w:style>
  <w:style w:type="character" w:styleId="afc">
    <w:name w:val="Subtle Reference"/>
    <w:basedOn w:val="a2"/>
    <w:uiPriority w:val="31"/>
    <w:qFormat/>
    <w:rsid w:val="00E06CB5"/>
    <w:rPr>
      <w:smallCaps/>
      <w:color w:val="ED7D31" w:themeColor="accent2"/>
      <w:u w:val="single"/>
    </w:rPr>
  </w:style>
  <w:style w:type="character" w:styleId="afd">
    <w:name w:val="Intense Reference"/>
    <w:basedOn w:val="a2"/>
    <w:uiPriority w:val="32"/>
    <w:qFormat/>
    <w:rsid w:val="00E06CB5"/>
    <w:rPr>
      <w:b/>
      <w:bCs/>
      <w:smallCaps/>
      <w:color w:val="ED7D31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E06CB5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E06CB5"/>
    <w:pPr>
      <w:outlineLvl w:val="9"/>
    </w:pPr>
  </w:style>
  <w:style w:type="table" w:styleId="aff0">
    <w:name w:val="Table Grid"/>
    <w:basedOn w:val="a3"/>
    <w:uiPriority w:val="59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E06CB5"/>
    <w:rPr>
      <w:rFonts w:asciiTheme="minorHAnsi" w:eastAsiaTheme="minorEastAsia" w:hAnsiTheme="minorHAnsi" w:cstheme="minorBidi"/>
      <w:color w:val="000000" w:themeColor="text1" w:themeShade="BF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E06CB5"/>
    <w:rPr>
      <w:rFonts w:asciiTheme="minorHAnsi" w:eastAsiaTheme="minorEastAsia" w:hAnsiTheme="minorHAnsi" w:cstheme="minorBidi"/>
      <w:color w:val="2F5496" w:themeColor="accent1" w:themeShade="BF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-2">
    <w:name w:val="Light Shading Accent 2"/>
    <w:basedOn w:val="a3"/>
    <w:uiPriority w:val="60"/>
    <w:rsid w:val="00E06CB5"/>
    <w:rPr>
      <w:rFonts w:asciiTheme="minorHAnsi" w:eastAsiaTheme="minorEastAsia" w:hAnsiTheme="minorHAnsi" w:cstheme="minorBidi"/>
      <w:color w:val="C45911" w:themeColor="accent2" w:themeShade="BF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">
    <w:name w:val="Light Shading Accent 3"/>
    <w:basedOn w:val="a3"/>
    <w:uiPriority w:val="60"/>
    <w:rsid w:val="00E06CB5"/>
    <w:rPr>
      <w:rFonts w:asciiTheme="minorHAnsi" w:eastAsiaTheme="minorEastAsia" w:hAnsiTheme="minorHAnsi" w:cstheme="minorBidi"/>
      <w:color w:val="7B7B7B" w:themeColor="accent3" w:themeShade="BF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">
    <w:name w:val="Light Shading Accent 4"/>
    <w:basedOn w:val="a3"/>
    <w:uiPriority w:val="60"/>
    <w:rsid w:val="00E06CB5"/>
    <w:rPr>
      <w:rFonts w:asciiTheme="minorHAnsi" w:eastAsiaTheme="minorEastAsia" w:hAnsiTheme="minorHAnsi" w:cstheme="minorBidi"/>
      <w:color w:val="BF8F00" w:themeColor="accent4" w:themeShade="BF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">
    <w:name w:val="Light Shading Accent 5"/>
    <w:basedOn w:val="a3"/>
    <w:uiPriority w:val="60"/>
    <w:rsid w:val="00E06CB5"/>
    <w:rPr>
      <w:rFonts w:asciiTheme="minorHAnsi" w:eastAsiaTheme="minorEastAsia" w:hAnsiTheme="minorHAnsi" w:cstheme="minorBidi"/>
      <w:color w:val="2E74B5" w:themeColor="accent5" w:themeShade="BF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-6">
    <w:name w:val="Light Shading Accent 6"/>
    <w:basedOn w:val="a3"/>
    <w:uiPriority w:val="60"/>
    <w:rsid w:val="00E06CB5"/>
    <w:rPr>
      <w:rFonts w:asciiTheme="minorHAnsi" w:eastAsiaTheme="minorEastAsia" w:hAnsiTheme="minorHAnsi" w:cstheme="minorBidi"/>
      <w:color w:val="538135" w:themeColor="accent6" w:themeShade="BF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f2">
    <w:name w:val="Light List"/>
    <w:basedOn w:val="a3"/>
    <w:uiPriority w:val="61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-20">
    <w:name w:val="Light List Accent 2"/>
    <w:basedOn w:val="a3"/>
    <w:uiPriority w:val="61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0">
    <w:name w:val="Light List Accent 3"/>
    <w:basedOn w:val="a3"/>
    <w:uiPriority w:val="61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0">
    <w:name w:val="Light List Accent 4"/>
    <w:basedOn w:val="a3"/>
    <w:uiPriority w:val="61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0">
    <w:name w:val="Light List Accent 5"/>
    <w:basedOn w:val="a3"/>
    <w:uiPriority w:val="61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-60">
    <w:name w:val="Light List Accent 6"/>
    <w:basedOn w:val="a3"/>
    <w:uiPriority w:val="61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f3">
    <w:name w:val="Light Grid"/>
    <w:basedOn w:val="a3"/>
    <w:uiPriority w:val="62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-21">
    <w:name w:val="Light Grid Accent 2"/>
    <w:basedOn w:val="a3"/>
    <w:uiPriority w:val="62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1">
    <w:name w:val="Light Grid Accent 3"/>
    <w:basedOn w:val="a3"/>
    <w:uiPriority w:val="62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1">
    <w:name w:val="Light Grid Accent 4"/>
    <w:basedOn w:val="a3"/>
    <w:uiPriority w:val="62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1">
    <w:name w:val="Light Grid Accent 5"/>
    <w:basedOn w:val="a3"/>
    <w:uiPriority w:val="62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-61">
    <w:name w:val="Light Grid Accent 6"/>
    <w:basedOn w:val="a3"/>
    <w:uiPriority w:val="62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11">
    <w:name w:val="Medium Shading 1"/>
    <w:basedOn w:val="a3"/>
    <w:uiPriority w:val="63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E06CB5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E06CB5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1-20">
    <w:name w:val="Medium List 1 Accent 2"/>
    <w:basedOn w:val="a3"/>
    <w:uiPriority w:val="65"/>
    <w:rsid w:val="00E06CB5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0">
    <w:name w:val="Medium List 1 Accent 3"/>
    <w:basedOn w:val="a3"/>
    <w:uiPriority w:val="65"/>
    <w:rsid w:val="00E06CB5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0">
    <w:name w:val="Medium List 1 Accent 4"/>
    <w:basedOn w:val="a3"/>
    <w:uiPriority w:val="65"/>
    <w:rsid w:val="00E06CB5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0">
    <w:name w:val="Medium List 1 Accent 5"/>
    <w:basedOn w:val="a3"/>
    <w:uiPriority w:val="65"/>
    <w:rsid w:val="00E06CB5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1-60">
    <w:name w:val="Medium List 1 Accent 6"/>
    <w:basedOn w:val="a3"/>
    <w:uiPriority w:val="65"/>
    <w:rsid w:val="00E06CB5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a">
    <w:name w:val="Medium List 2"/>
    <w:basedOn w:val="a3"/>
    <w:uiPriority w:val="66"/>
    <w:rsid w:val="00E06CB5"/>
    <w:rPr>
      <w:rFonts w:asciiTheme="majorHAnsi" w:eastAsiaTheme="majorEastAsia" w:hAnsiTheme="majorHAnsi" w:cstheme="maj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E06CB5"/>
    <w:rPr>
      <w:rFonts w:asciiTheme="majorHAnsi" w:eastAsiaTheme="majorEastAsia" w:hAnsiTheme="majorHAnsi" w:cstheme="maj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E06CB5"/>
    <w:rPr>
      <w:rFonts w:asciiTheme="majorHAnsi" w:eastAsiaTheme="majorEastAsia" w:hAnsiTheme="majorHAnsi" w:cstheme="maj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E06CB5"/>
    <w:rPr>
      <w:rFonts w:asciiTheme="majorHAnsi" w:eastAsiaTheme="majorEastAsia" w:hAnsiTheme="majorHAnsi" w:cstheme="maj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E06CB5"/>
    <w:rPr>
      <w:rFonts w:asciiTheme="majorHAnsi" w:eastAsiaTheme="majorEastAsia" w:hAnsiTheme="majorHAnsi" w:cstheme="maj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E06CB5"/>
    <w:rPr>
      <w:rFonts w:asciiTheme="majorHAnsi" w:eastAsiaTheme="majorEastAsia" w:hAnsiTheme="majorHAnsi" w:cstheme="maj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E06CB5"/>
    <w:rPr>
      <w:rFonts w:asciiTheme="majorHAnsi" w:eastAsiaTheme="majorEastAsia" w:hAnsiTheme="majorHAnsi" w:cstheme="maj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1-21">
    <w:name w:val="Medium Grid 1 Accent 2"/>
    <w:basedOn w:val="a3"/>
    <w:uiPriority w:val="67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1">
    <w:name w:val="Medium Grid 1 Accent 3"/>
    <w:basedOn w:val="a3"/>
    <w:uiPriority w:val="67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1">
    <w:name w:val="Medium Grid 1 Accent 4"/>
    <w:basedOn w:val="a3"/>
    <w:uiPriority w:val="67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1">
    <w:name w:val="Medium Grid 1 Accent 5"/>
    <w:basedOn w:val="a3"/>
    <w:uiPriority w:val="67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1-61">
    <w:name w:val="Medium Grid 1 Accent 6"/>
    <w:basedOn w:val="a3"/>
    <w:uiPriority w:val="67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b">
    <w:name w:val="Medium Grid 2"/>
    <w:basedOn w:val="a3"/>
    <w:uiPriority w:val="68"/>
    <w:rsid w:val="00E06CB5"/>
    <w:rPr>
      <w:rFonts w:asciiTheme="majorHAnsi" w:eastAsiaTheme="majorEastAsia" w:hAnsiTheme="majorHAnsi" w:cstheme="maj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E06CB5"/>
    <w:rPr>
      <w:rFonts w:asciiTheme="majorHAnsi" w:eastAsiaTheme="majorEastAsia" w:hAnsiTheme="majorHAnsi" w:cstheme="maj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E06CB5"/>
    <w:rPr>
      <w:rFonts w:asciiTheme="majorHAnsi" w:eastAsiaTheme="majorEastAsia" w:hAnsiTheme="majorHAnsi" w:cstheme="maj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E06CB5"/>
    <w:rPr>
      <w:rFonts w:asciiTheme="majorHAnsi" w:eastAsiaTheme="majorEastAsia" w:hAnsiTheme="majorHAnsi" w:cstheme="maj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E06CB5"/>
    <w:rPr>
      <w:rFonts w:asciiTheme="majorHAnsi" w:eastAsiaTheme="majorEastAsia" w:hAnsiTheme="majorHAnsi" w:cstheme="maj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E06CB5"/>
    <w:rPr>
      <w:rFonts w:asciiTheme="majorHAnsi" w:eastAsiaTheme="majorEastAsia" w:hAnsiTheme="majorHAnsi" w:cstheme="maj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E06CB5"/>
    <w:rPr>
      <w:rFonts w:asciiTheme="majorHAnsi" w:eastAsiaTheme="majorEastAsia" w:hAnsiTheme="majorHAnsi" w:cstheme="maj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3-2">
    <w:name w:val="Medium Grid 3 Accent 2"/>
    <w:basedOn w:val="a3"/>
    <w:uiPriority w:val="69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3"/>
    <w:uiPriority w:val="69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3"/>
    <w:uiPriority w:val="69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3"/>
    <w:uiPriority w:val="69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3-6">
    <w:name w:val="Medium Grid 3 Accent 6"/>
    <w:basedOn w:val="a3"/>
    <w:uiPriority w:val="69"/>
    <w:rsid w:val="00E06CB5"/>
    <w:rPr>
      <w:rFonts w:asciiTheme="minorHAnsi" w:eastAsiaTheme="minorEastAsia" w:hAnsiTheme="minorHAnsi" w:cstheme="minorBidi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aff4">
    <w:name w:val="Dark List"/>
    <w:basedOn w:val="a3"/>
    <w:uiPriority w:val="70"/>
    <w:rsid w:val="00E06CB5"/>
    <w:rPr>
      <w:rFonts w:asciiTheme="minorHAnsi" w:eastAsiaTheme="minorEastAsia" w:hAnsiTheme="minorHAnsi" w:cstheme="minorBidi"/>
      <w:color w:val="FFFFFF" w:themeColor="background1"/>
      <w:kern w:val="0"/>
      <w:sz w:val="22"/>
      <w:lang w:val="en-US"/>
      <w14:ligatures w14:val="none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E06CB5"/>
    <w:rPr>
      <w:rFonts w:asciiTheme="minorHAnsi" w:eastAsiaTheme="minorEastAsia" w:hAnsiTheme="minorHAnsi" w:cstheme="minorBidi"/>
      <w:color w:val="FFFFFF" w:themeColor="background1"/>
      <w:kern w:val="0"/>
      <w:sz w:val="22"/>
      <w:lang w:val="en-US"/>
      <w14:ligatures w14:val="none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-22">
    <w:name w:val="Dark List Accent 2"/>
    <w:basedOn w:val="a3"/>
    <w:uiPriority w:val="70"/>
    <w:rsid w:val="00E06CB5"/>
    <w:rPr>
      <w:rFonts w:asciiTheme="minorHAnsi" w:eastAsiaTheme="minorEastAsia" w:hAnsiTheme="minorHAnsi" w:cstheme="minorBidi"/>
      <w:color w:val="FFFFFF" w:themeColor="background1"/>
      <w:kern w:val="0"/>
      <w:sz w:val="22"/>
      <w:lang w:val="en-US"/>
      <w14:ligatures w14:val="none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2">
    <w:name w:val="Dark List Accent 3"/>
    <w:basedOn w:val="a3"/>
    <w:uiPriority w:val="70"/>
    <w:rsid w:val="00E06CB5"/>
    <w:rPr>
      <w:rFonts w:asciiTheme="minorHAnsi" w:eastAsiaTheme="minorEastAsia" w:hAnsiTheme="minorHAnsi" w:cstheme="minorBidi"/>
      <w:color w:val="FFFFFF" w:themeColor="background1"/>
      <w:kern w:val="0"/>
      <w:sz w:val="22"/>
      <w:lang w:val="en-US"/>
      <w14:ligatures w14:val="none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2">
    <w:name w:val="Dark List Accent 4"/>
    <w:basedOn w:val="a3"/>
    <w:uiPriority w:val="70"/>
    <w:rsid w:val="00E06CB5"/>
    <w:rPr>
      <w:rFonts w:asciiTheme="minorHAnsi" w:eastAsiaTheme="minorEastAsia" w:hAnsiTheme="minorHAnsi" w:cstheme="minorBidi"/>
      <w:color w:val="FFFFFF" w:themeColor="background1"/>
      <w:kern w:val="0"/>
      <w:sz w:val="22"/>
      <w:lang w:val="en-US"/>
      <w14:ligatures w14:val="none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2">
    <w:name w:val="Dark List Accent 5"/>
    <w:basedOn w:val="a3"/>
    <w:uiPriority w:val="70"/>
    <w:rsid w:val="00E06CB5"/>
    <w:rPr>
      <w:rFonts w:asciiTheme="minorHAnsi" w:eastAsiaTheme="minorEastAsia" w:hAnsiTheme="minorHAnsi" w:cstheme="minorBidi"/>
      <w:color w:val="FFFFFF" w:themeColor="background1"/>
      <w:kern w:val="0"/>
      <w:sz w:val="22"/>
      <w:lang w:val="en-US"/>
      <w14:ligatures w14:val="none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-62">
    <w:name w:val="Dark List Accent 6"/>
    <w:basedOn w:val="a3"/>
    <w:uiPriority w:val="70"/>
    <w:rsid w:val="00E06CB5"/>
    <w:rPr>
      <w:rFonts w:asciiTheme="minorHAnsi" w:eastAsiaTheme="minorEastAsia" w:hAnsiTheme="minorHAnsi" w:cstheme="minorBidi"/>
      <w:color w:val="FFFFFF" w:themeColor="background1"/>
      <w:kern w:val="0"/>
      <w:sz w:val="22"/>
      <w:lang w:val="en-US"/>
      <w14:ligatures w14:val="none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aff5">
    <w:name w:val="Colorful Shading"/>
    <w:basedOn w:val="a3"/>
    <w:uiPriority w:val="71"/>
    <w:rsid w:val="00E06CB5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E06CB5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E06CB5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E06CB5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3">
    <w:name w:val="Colorful Shading Accent 4"/>
    <w:basedOn w:val="a3"/>
    <w:uiPriority w:val="71"/>
    <w:rsid w:val="00E06CB5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E06CB5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E06CB5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E06CB5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E06CB5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-24">
    <w:name w:val="Colorful List Accent 2"/>
    <w:basedOn w:val="a3"/>
    <w:uiPriority w:val="72"/>
    <w:rsid w:val="00E06CB5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4">
    <w:name w:val="Colorful List Accent 3"/>
    <w:basedOn w:val="a3"/>
    <w:uiPriority w:val="72"/>
    <w:rsid w:val="00E06CB5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4">
    <w:name w:val="Colorful List Accent 4"/>
    <w:basedOn w:val="a3"/>
    <w:uiPriority w:val="72"/>
    <w:rsid w:val="00E06CB5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4">
    <w:name w:val="Colorful List Accent 5"/>
    <w:basedOn w:val="a3"/>
    <w:uiPriority w:val="72"/>
    <w:rsid w:val="00E06CB5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-64">
    <w:name w:val="Colorful List Accent 6"/>
    <w:basedOn w:val="a3"/>
    <w:uiPriority w:val="72"/>
    <w:rsid w:val="00E06CB5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aff7">
    <w:name w:val="Colorful Grid"/>
    <w:basedOn w:val="a3"/>
    <w:uiPriority w:val="73"/>
    <w:rsid w:val="00E06CB5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E06CB5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-25">
    <w:name w:val="Colorful Grid Accent 2"/>
    <w:basedOn w:val="a3"/>
    <w:uiPriority w:val="73"/>
    <w:rsid w:val="00E06CB5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5">
    <w:name w:val="Colorful Grid Accent 3"/>
    <w:basedOn w:val="a3"/>
    <w:uiPriority w:val="73"/>
    <w:rsid w:val="00E06CB5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5">
    <w:name w:val="Colorful Grid Accent 4"/>
    <w:basedOn w:val="a3"/>
    <w:uiPriority w:val="73"/>
    <w:rsid w:val="00E06CB5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5">
    <w:name w:val="Colorful Grid Accent 5"/>
    <w:basedOn w:val="a3"/>
    <w:uiPriority w:val="73"/>
    <w:rsid w:val="00E06CB5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-65">
    <w:name w:val="Colorful Grid Accent 6"/>
    <w:basedOn w:val="a3"/>
    <w:uiPriority w:val="73"/>
    <w:rsid w:val="00E06CB5"/>
    <w:rPr>
      <w:rFonts w:asciiTheme="minorHAnsi" w:eastAsiaTheme="minorEastAsia" w:hAnsiTheme="minorHAnsi" w:cstheme="minorBidi"/>
      <w:color w:val="000000" w:themeColor="text1"/>
      <w:kern w:val="0"/>
      <w:sz w:val="22"/>
      <w:lang w:val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7</Pages>
  <Words>1559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2022-12-22T12:03:00Z</dcterms:created>
  <dcterms:modified xsi:type="dcterms:W3CDTF">2022-12-22T13:18:00Z</dcterms:modified>
</cp:coreProperties>
</file>